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FD72CF" w:rsidTr="009E3321">
        <w:tc>
          <w:tcPr>
            <w:tcW w:w="3547" w:type="dxa"/>
          </w:tcPr>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Первино зареєстровано</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розпорядження голови</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Василівської райдержадміністрації</w:t>
            </w:r>
          </w:p>
          <w:p w:rsidR="00FD72CF" w:rsidRPr="00A27CC8" w:rsidRDefault="00FD72CF" w:rsidP="00936A30">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від 08.11.2002 №618</w:t>
            </w:r>
          </w:p>
        </w:tc>
        <w:tc>
          <w:tcPr>
            <w:tcW w:w="5973" w:type="dxa"/>
          </w:tcPr>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_______________2013р. №________</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p>
          <w:p w:rsidR="00FD72CF" w:rsidRPr="00A27CC8" w:rsidRDefault="00FD72CF" w:rsidP="009E3321">
            <w:pPr>
              <w:pStyle w:val="BodyText"/>
              <w:shd w:val="clear" w:color="auto" w:fill="auto"/>
              <w:spacing w:line="240" w:lineRule="auto"/>
              <w:ind w:firstLine="0"/>
              <w:rPr>
                <w:b w:val="0"/>
                <w:bCs w:val="0"/>
                <w:smallCaps w:val="0"/>
                <w:strike w:val="0"/>
                <w:noProof w:val="0"/>
                <w:sz w:val="28"/>
                <w:szCs w:val="28"/>
                <w:lang w:val="uk-UA"/>
              </w:rPr>
            </w:pPr>
            <w:r w:rsidRPr="00A27CC8">
              <w:rPr>
                <w:b w:val="0"/>
                <w:bCs w:val="0"/>
                <w:smallCaps w:val="0"/>
                <w:strike w:val="0"/>
                <w:noProof w:val="0"/>
                <w:sz w:val="28"/>
                <w:szCs w:val="28"/>
                <w:lang w:val="uk-UA"/>
              </w:rPr>
              <w:t>Голова районної ради</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p>
          <w:p w:rsidR="00FD72CF" w:rsidRPr="00A27CC8" w:rsidRDefault="00FD72CF" w:rsidP="009E3321">
            <w:pPr>
              <w:pStyle w:val="BodyText"/>
              <w:shd w:val="clear" w:color="auto" w:fill="auto"/>
              <w:spacing w:line="240" w:lineRule="auto"/>
              <w:ind w:firstLine="0"/>
              <w:jc w:val="right"/>
              <w:rPr>
                <w:b w:val="0"/>
                <w:bCs w:val="0"/>
                <w:smallCaps w:val="0"/>
                <w:strike w:val="0"/>
                <w:noProof w:val="0"/>
                <w:sz w:val="28"/>
                <w:szCs w:val="28"/>
                <w:lang w:val="uk-UA"/>
              </w:rPr>
            </w:pPr>
            <w:r w:rsidRPr="00A27CC8">
              <w:rPr>
                <w:b w:val="0"/>
                <w:bCs w:val="0"/>
                <w:smallCaps w:val="0"/>
                <w:strike w:val="0"/>
                <w:noProof w:val="0"/>
                <w:sz w:val="28"/>
                <w:szCs w:val="28"/>
                <w:lang w:val="uk-UA"/>
              </w:rPr>
              <w:t>__________ Д.С.Калінін</w:t>
            </w:r>
          </w:p>
        </w:tc>
      </w:tr>
      <w:tr w:rsidR="00FD72CF" w:rsidTr="009E3321">
        <w:tc>
          <w:tcPr>
            <w:tcW w:w="3547" w:type="dxa"/>
          </w:tcPr>
          <w:p w:rsidR="00FD72CF" w:rsidRPr="00A27CC8" w:rsidRDefault="00FD72CF"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Погоджено:</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Відділ освіти, молоді та спорту</w:t>
            </w:r>
          </w:p>
          <w:p w:rsidR="00FD72CF" w:rsidRPr="00A27CC8" w:rsidRDefault="00FD72CF"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Василівської райдержадміністрації</w:t>
            </w:r>
          </w:p>
          <w:p w:rsidR="00FD72CF" w:rsidRPr="00A27CC8" w:rsidRDefault="00FD72CF" w:rsidP="009E3321">
            <w:pPr>
              <w:pStyle w:val="BodyText"/>
              <w:shd w:val="clear" w:color="auto" w:fill="auto"/>
              <w:spacing w:line="240" w:lineRule="auto"/>
              <w:ind w:firstLine="0"/>
              <w:rPr>
                <w:b w:val="0"/>
                <w:bCs w:val="0"/>
                <w:smallCaps w:val="0"/>
                <w:strike w:val="0"/>
                <w:noProof w:val="0"/>
                <w:sz w:val="28"/>
                <w:szCs w:val="28"/>
                <w:lang w:val="uk-UA"/>
              </w:rPr>
            </w:pPr>
          </w:p>
          <w:p w:rsidR="00FD72CF" w:rsidRPr="00A27CC8" w:rsidRDefault="00FD72CF" w:rsidP="009E3321">
            <w:pPr>
              <w:pStyle w:val="BodyText"/>
              <w:shd w:val="clear" w:color="auto" w:fill="auto"/>
              <w:spacing w:line="240" w:lineRule="auto"/>
              <w:ind w:firstLine="0"/>
              <w:rPr>
                <w:b w:val="0"/>
                <w:bCs w:val="0"/>
                <w:smallCaps w:val="0"/>
                <w:strike w:val="0"/>
                <w:noProof w:val="0"/>
                <w:sz w:val="28"/>
                <w:szCs w:val="28"/>
                <w:lang w:val="uk-UA"/>
              </w:rPr>
            </w:pPr>
            <w:r w:rsidRPr="00A27CC8">
              <w:rPr>
                <w:b w:val="0"/>
                <w:bCs w:val="0"/>
                <w:smallCaps w:val="0"/>
                <w:strike w:val="0"/>
                <w:noProof w:val="0"/>
                <w:sz w:val="28"/>
                <w:szCs w:val="28"/>
                <w:lang w:val="uk-UA"/>
              </w:rPr>
              <w:t>Начальник відділу</w:t>
            </w:r>
          </w:p>
          <w:p w:rsidR="00FD72CF" w:rsidRPr="00A27CC8" w:rsidRDefault="00FD72CF" w:rsidP="009E3321">
            <w:pPr>
              <w:pStyle w:val="BodyText"/>
              <w:shd w:val="clear" w:color="auto" w:fill="auto"/>
              <w:spacing w:line="240" w:lineRule="auto"/>
              <w:ind w:firstLine="0"/>
              <w:jc w:val="right"/>
              <w:rPr>
                <w:b w:val="0"/>
                <w:bCs w:val="0"/>
                <w:smallCaps w:val="0"/>
                <w:strike w:val="0"/>
                <w:noProof w:val="0"/>
                <w:sz w:val="28"/>
                <w:szCs w:val="28"/>
                <w:lang w:val="uk-UA"/>
              </w:rPr>
            </w:pPr>
            <w:r w:rsidRPr="00A27CC8">
              <w:rPr>
                <w:b w:val="0"/>
                <w:bCs w:val="0"/>
                <w:smallCaps w:val="0"/>
                <w:strike w:val="0"/>
                <w:noProof w:val="0"/>
                <w:sz w:val="28"/>
                <w:szCs w:val="28"/>
                <w:lang w:val="uk-UA"/>
              </w:rPr>
              <w:t>___________В.І. Онищенко</w:t>
            </w:r>
          </w:p>
        </w:tc>
      </w:tr>
    </w:tbl>
    <w:p w:rsidR="00FD72CF" w:rsidRPr="00B00DF5" w:rsidRDefault="00FD72CF" w:rsidP="00A80979">
      <w:pPr>
        <w:pStyle w:val="BodyText"/>
        <w:shd w:val="clear" w:color="auto" w:fill="auto"/>
        <w:spacing w:line="240" w:lineRule="auto"/>
        <w:ind w:firstLine="0"/>
        <w:rPr>
          <w:sz w:val="28"/>
          <w:szCs w:val="28"/>
          <w:lang w:val="uk-UA"/>
        </w:rPr>
      </w:pPr>
    </w:p>
    <w:p w:rsidR="00FD72CF" w:rsidRPr="00B00DF5" w:rsidRDefault="00FD72CF" w:rsidP="00A80979">
      <w:pPr>
        <w:pStyle w:val="BodyText"/>
        <w:shd w:val="clear" w:color="auto" w:fill="auto"/>
        <w:spacing w:line="240" w:lineRule="auto"/>
        <w:ind w:left="6237" w:firstLine="0"/>
        <w:rPr>
          <w:sz w:val="28"/>
          <w:szCs w:val="28"/>
          <w:lang w:val="uk-UA"/>
        </w:rPr>
      </w:pPr>
    </w:p>
    <w:p w:rsidR="00FD72CF" w:rsidRPr="00B00DF5" w:rsidRDefault="00FD72CF" w:rsidP="00A80979">
      <w:pPr>
        <w:pStyle w:val="BodyText"/>
        <w:shd w:val="clear" w:color="auto" w:fill="auto"/>
        <w:spacing w:line="240" w:lineRule="auto"/>
        <w:ind w:left="6237" w:firstLine="0"/>
        <w:rPr>
          <w:sz w:val="28"/>
          <w:szCs w:val="28"/>
          <w:lang w:val="uk-UA"/>
        </w:rPr>
      </w:pPr>
    </w:p>
    <w:p w:rsidR="00FD72CF" w:rsidRPr="00B00DF5" w:rsidRDefault="00FD72CF" w:rsidP="00A80979">
      <w:pPr>
        <w:pStyle w:val="BodyText"/>
        <w:shd w:val="clear" w:color="auto" w:fill="auto"/>
        <w:spacing w:line="240" w:lineRule="auto"/>
        <w:ind w:left="6237" w:firstLine="0"/>
        <w:rPr>
          <w:sz w:val="28"/>
          <w:szCs w:val="28"/>
          <w:lang w:val="uk-UA"/>
        </w:rPr>
      </w:pPr>
    </w:p>
    <w:p w:rsidR="00FD72CF" w:rsidRPr="00B00DF5" w:rsidRDefault="00FD72CF" w:rsidP="00A80979">
      <w:pPr>
        <w:pStyle w:val="BodyText"/>
        <w:shd w:val="clear" w:color="auto" w:fill="auto"/>
        <w:spacing w:line="240" w:lineRule="auto"/>
        <w:ind w:left="6237" w:firstLine="0"/>
        <w:rPr>
          <w:sz w:val="28"/>
          <w:szCs w:val="28"/>
          <w:lang w:val="uk-UA"/>
        </w:rPr>
      </w:pPr>
    </w:p>
    <w:p w:rsidR="00FD72CF" w:rsidRPr="00B00DF5" w:rsidRDefault="00FD72CF" w:rsidP="00A80979">
      <w:pPr>
        <w:pStyle w:val="BodyText"/>
        <w:shd w:val="clear" w:color="auto" w:fill="auto"/>
        <w:spacing w:line="240" w:lineRule="auto"/>
        <w:ind w:left="6237" w:firstLine="0"/>
        <w:rPr>
          <w:sz w:val="28"/>
          <w:szCs w:val="28"/>
          <w:lang w:val="uk-UA"/>
        </w:rPr>
      </w:pPr>
    </w:p>
    <w:p w:rsidR="00FD72CF" w:rsidRPr="00B00DF5" w:rsidRDefault="00FD72CF" w:rsidP="00B00DF5">
      <w:pPr>
        <w:jc w:val="center"/>
        <w:rPr>
          <w:rFonts w:ascii="Times New Roman" w:hAnsi="Times New Roman"/>
          <w:b/>
          <w:spacing w:val="-11"/>
          <w:sz w:val="28"/>
          <w:szCs w:val="28"/>
        </w:rPr>
      </w:pPr>
      <w:r w:rsidRPr="00B00DF5">
        <w:rPr>
          <w:rFonts w:ascii="Times New Roman" w:hAnsi="Times New Roman"/>
          <w:b/>
          <w:spacing w:val="-11"/>
          <w:sz w:val="28"/>
          <w:szCs w:val="28"/>
        </w:rPr>
        <w:t>СТАТУТ</w:t>
      </w:r>
    </w:p>
    <w:p w:rsidR="00FD72CF" w:rsidRPr="00B00DF5" w:rsidRDefault="00FD72CF" w:rsidP="00B00DF5">
      <w:pPr>
        <w:jc w:val="center"/>
        <w:rPr>
          <w:rFonts w:ascii="Times New Roman" w:hAnsi="Times New Roman"/>
          <w:b/>
          <w:spacing w:val="-11"/>
          <w:sz w:val="28"/>
          <w:szCs w:val="28"/>
        </w:rPr>
      </w:pPr>
      <w:r w:rsidRPr="00B00DF5">
        <w:rPr>
          <w:rFonts w:ascii="Times New Roman" w:hAnsi="Times New Roman"/>
          <w:b/>
          <w:spacing w:val="-11"/>
          <w:sz w:val="28"/>
          <w:szCs w:val="28"/>
        </w:rPr>
        <w:t>КОМУНАЛЬНОГО ЗАКЛАДУ</w:t>
      </w:r>
    </w:p>
    <w:p w:rsidR="00FD72CF" w:rsidRPr="00B00DF5" w:rsidRDefault="00FD72CF" w:rsidP="00B00DF5">
      <w:pPr>
        <w:jc w:val="center"/>
        <w:rPr>
          <w:rFonts w:ascii="Times New Roman" w:hAnsi="Times New Roman"/>
          <w:b/>
          <w:spacing w:val="-11"/>
          <w:sz w:val="28"/>
          <w:szCs w:val="28"/>
        </w:rPr>
      </w:pPr>
      <w:r w:rsidRPr="00B00DF5">
        <w:rPr>
          <w:rFonts w:ascii="Times New Roman" w:hAnsi="Times New Roman"/>
          <w:b/>
          <w:spacing w:val="-11"/>
          <w:sz w:val="28"/>
          <w:szCs w:val="28"/>
        </w:rPr>
        <w:t>«ШИРОКІВСЬКА ЗАГАЛЬНООСВІТНЯ ШКОЛА І-ІІ СТУПЕНІВ»</w:t>
      </w:r>
    </w:p>
    <w:p w:rsidR="00FD72CF" w:rsidRPr="00B00DF5" w:rsidRDefault="00FD72CF" w:rsidP="00B00DF5">
      <w:pPr>
        <w:jc w:val="center"/>
        <w:rPr>
          <w:rFonts w:ascii="Times New Roman" w:hAnsi="Times New Roman"/>
          <w:b/>
          <w:spacing w:val="-11"/>
          <w:sz w:val="28"/>
          <w:szCs w:val="28"/>
        </w:rPr>
      </w:pPr>
      <w:r w:rsidRPr="00B00D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B00DF5">
        <w:rPr>
          <w:rFonts w:ascii="Times New Roman" w:hAnsi="Times New Roman"/>
          <w:b/>
          <w:spacing w:val="-11"/>
          <w:sz w:val="28"/>
          <w:szCs w:val="28"/>
        </w:rPr>
        <w:t>ЗАПОРІЗЬКОЇ ОБЛАСТІ</w:t>
      </w:r>
    </w:p>
    <w:p w:rsidR="00FD72CF" w:rsidRPr="00B00DF5" w:rsidRDefault="00FD72CF" w:rsidP="00B00DF5">
      <w:pPr>
        <w:jc w:val="center"/>
        <w:rPr>
          <w:rFonts w:ascii="Times New Roman" w:hAnsi="Times New Roman"/>
          <w:b/>
          <w:spacing w:val="-11"/>
          <w:sz w:val="28"/>
          <w:szCs w:val="28"/>
        </w:rPr>
      </w:pPr>
      <w:r w:rsidRPr="00B00DF5">
        <w:rPr>
          <w:rFonts w:ascii="Times New Roman" w:hAnsi="Times New Roman"/>
          <w:b/>
          <w:spacing w:val="-11"/>
          <w:sz w:val="28"/>
          <w:szCs w:val="28"/>
        </w:rPr>
        <w:t>(</w:t>
      </w:r>
      <w:r w:rsidRPr="00B00DF5">
        <w:rPr>
          <w:rFonts w:ascii="Times New Roman" w:hAnsi="Times New Roman"/>
          <w:b/>
          <w:spacing w:val="-11"/>
          <w:sz w:val="28"/>
        </w:rPr>
        <w:t>нова редакція</w:t>
      </w:r>
      <w:r w:rsidRPr="00B00DF5">
        <w:rPr>
          <w:rFonts w:ascii="Times New Roman" w:hAnsi="Times New Roman"/>
          <w:b/>
          <w:spacing w:val="-11"/>
          <w:sz w:val="28"/>
          <w:szCs w:val="28"/>
        </w:rPr>
        <w:t>)</w:t>
      </w: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val="uk-UA" w:eastAsia="uk-UA"/>
        </w:rPr>
      </w:pPr>
    </w:p>
    <w:p w:rsidR="00FD72CF" w:rsidRPr="00B00DF5" w:rsidRDefault="00FD72CF" w:rsidP="00A80979">
      <w:pPr>
        <w:pStyle w:val="BodyText"/>
        <w:shd w:val="clear" w:color="auto" w:fill="auto"/>
        <w:spacing w:line="240" w:lineRule="auto"/>
        <w:ind w:firstLine="0"/>
        <w:jc w:val="both"/>
        <w:rPr>
          <w:rStyle w:val="11"/>
          <w:strike/>
          <w:sz w:val="28"/>
          <w:szCs w:val="28"/>
          <w:lang w:val="uk-UA"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Default="00FD72CF" w:rsidP="00A80979">
      <w:pPr>
        <w:pStyle w:val="BodyText"/>
        <w:shd w:val="clear" w:color="auto" w:fill="auto"/>
        <w:spacing w:line="240" w:lineRule="auto"/>
        <w:ind w:firstLine="0"/>
        <w:jc w:val="both"/>
        <w:rPr>
          <w:rStyle w:val="11"/>
          <w:strike/>
          <w:sz w:val="28"/>
          <w:szCs w:val="28"/>
          <w:lang w:eastAsia="uk-UA"/>
        </w:rPr>
      </w:pPr>
    </w:p>
    <w:p w:rsidR="00FD72CF" w:rsidRPr="00A80979" w:rsidRDefault="00FD72CF"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1.1. КОМУНАЛЬНИЙ ЗАКЛАД «ШИРОКІВСЬКА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B00DF5">
        <w:rPr>
          <w:rFonts w:ascii="Times New Roman" w:hAnsi="Times New Roman" w:cs="Times New Roman"/>
          <w:sz w:val="28"/>
          <w:szCs w:val="28"/>
        </w:rPr>
        <w:t xml:space="preserve"> шляхом зміни повного найменування ШИРОКІВСЬКОЇ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B00DF5">
        <w:rPr>
          <w:rFonts w:ascii="Times New Roman" w:hAnsi="Times New Roman" w:cs="Times New Roman"/>
          <w:sz w:val="28"/>
          <w:szCs w:val="28"/>
        </w:rPr>
        <w:t>01.02.2005р. № 10801050001000092.</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1.6. Повне найменування: </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КОМУНАЛЬНИЙ ЗАКЛАД «ШИРОКІВСЬКА ЗАГАЛЬНООСВІТНЯ ШКОЛА І-ІІ СТУПЕНІВ» ВАСИЛІВСЬКОЇ РАЙОННОЇ РАДИ ЗАПОРІЗЬКОЇ ОБЛАСТІ;</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КОМУНАЛЬНОЕ ЗАВЕДЕНИЕ «ШИРОКОВСКАЯ ОБЩЕОБРАЗОВАТЕЛЬНАЯ ШКОЛА І-ІІ СТУПЕНЕЙ » ВАСИЛЬЕВСКОГО РАЙОННОГО СОВЕТА ЗАПОРОЖСКОЙ ОБЛАСТИ.</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Скорочене найменування :</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КЗ «Широківська ЗОШ І-ІІ ст.»ВРР ЗО</w:t>
      </w:r>
    </w:p>
    <w:p w:rsidR="00FD72CF" w:rsidRPr="00B00DF5"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КЗ «Широковская ООШ І-ІІ ст.» ВРС ЗО</w:t>
      </w:r>
    </w:p>
    <w:p w:rsidR="00FD72CF" w:rsidRDefault="00FD72CF"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1.7. Юридична адреса навчального закладу 71650, Запорізька область, Василівський райо</w:t>
      </w:r>
      <w:r>
        <w:rPr>
          <w:rFonts w:ascii="Times New Roman" w:hAnsi="Times New Roman" w:cs="Times New Roman"/>
          <w:sz w:val="28"/>
          <w:szCs w:val="28"/>
        </w:rPr>
        <w:t>н, с. Широке, вул. Леніна, 48-Б.</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FD72CF"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FD72CF"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FD72CF"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FD72CF"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FD72CF" w:rsidRPr="001D561E" w:rsidRDefault="00FD72CF" w:rsidP="00B00DF5">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FD72CF" w:rsidRPr="001D561E" w:rsidRDefault="00FD72CF" w:rsidP="00B00DF5">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FD72CF" w:rsidRPr="001D561E" w:rsidRDefault="00FD72CF" w:rsidP="00B00DF5">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FD72CF" w:rsidRPr="001D561E" w:rsidRDefault="00FD72CF" w:rsidP="00B00DF5">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FD72CF" w:rsidRPr="001D561E" w:rsidRDefault="00FD72CF" w:rsidP="00B00DF5">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FD72CF" w:rsidRPr="001D561E" w:rsidRDefault="00FD72CF" w:rsidP="00B00DF5">
      <w:pPr>
        <w:jc w:val="both"/>
        <w:rPr>
          <w:rFonts w:ascii="Times New Roman" w:hAnsi="Times New Roman" w:cs="Times New Roman"/>
          <w:sz w:val="28"/>
          <w:szCs w:val="28"/>
        </w:rPr>
      </w:pP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FD72CF" w:rsidRPr="001D561E" w:rsidRDefault="00FD72CF"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FD72CF" w:rsidRPr="001D561E" w:rsidRDefault="00FD72CF"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FD72CF" w:rsidRDefault="00FD72CF" w:rsidP="00B00DF5">
      <w:pPr>
        <w:jc w:val="both"/>
        <w:rPr>
          <w:rFonts w:ascii="Times New Roman" w:hAnsi="Times New Roman" w:cs="Times New Roman"/>
          <w:sz w:val="28"/>
          <w:szCs w:val="28"/>
        </w:rPr>
      </w:pPr>
    </w:p>
    <w:p w:rsidR="00FD72CF" w:rsidRPr="00EC444B" w:rsidRDefault="00FD72CF" w:rsidP="00B00DF5">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FD72CF" w:rsidRPr="00EC444B" w:rsidRDefault="00FD72CF" w:rsidP="00B00DF5">
      <w:pPr>
        <w:pStyle w:val="NormalWeb"/>
        <w:spacing w:after="0"/>
        <w:ind w:firstLine="798"/>
        <w:jc w:val="both"/>
        <w:rPr>
          <w:sz w:val="28"/>
          <w:szCs w:val="28"/>
          <w:lang w:val="uk-UA"/>
        </w:rPr>
      </w:pPr>
    </w:p>
    <w:p w:rsidR="00FD72CF" w:rsidRPr="00EC444B" w:rsidRDefault="00FD72CF" w:rsidP="00B00DF5">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FD72CF" w:rsidRPr="00EC444B" w:rsidRDefault="00FD72CF" w:rsidP="00B00DF5">
      <w:pPr>
        <w:ind w:right="-38" w:firstLine="720"/>
        <w:jc w:val="both"/>
        <w:rPr>
          <w:rFonts w:ascii="Times New Roman" w:hAnsi="Times New Roman"/>
          <w:sz w:val="28"/>
          <w:szCs w:val="28"/>
        </w:rPr>
      </w:pPr>
    </w:p>
    <w:p w:rsidR="00FD72CF" w:rsidRPr="00B00DF5" w:rsidRDefault="00FD72CF" w:rsidP="00B00DF5">
      <w:pPr>
        <w:ind w:firstLine="724"/>
        <w:jc w:val="both"/>
        <w:rPr>
          <w:rFonts w:ascii="Times New Roman" w:hAnsi="Times New Roman" w:cs="Times New Roman"/>
          <w:sz w:val="28"/>
          <w:szCs w:val="28"/>
        </w:rPr>
      </w:pPr>
    </w:p>
    <w:sectPr w:rsidR="00FD72CF" w:rsidRPr="00B00DF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61370"/>
    <w:rsid w:val="00A70B81"/>
    <w:rsid w:val="00A71DE0"/>
    <w:rsid w:val="00A80979"/>
    <w:rsid w:val="00A840F1"/>
    <w:rsid w:val="00A92F7A"/>
    <w:rsid w:val="00AA3507"/>
    <w:rsid w:val="00AC36D4"/>
    <w:rsid w:val="00AE2E0A"/>
    <w:rsid w:val="00AE36D9"/>
    <w:rsid w:val="00AF5538"/>
    <w:rsid w:val="00B00DF5"/>
    <w:rsid w:val="00B32171"/>
    <w:rsid w:val="00B62AA3"/>
    <w:rsid w:val="00B62B64"/>
    <w:rsid w:val="00B84471"/>
    <w:rsid w:val="00BA69FA"/>
    <w:rsid w:val="00BB3D1E"/>
    <w:rsid w:val="00BE49F9"/>
    <w:rsid w:val="00C473A2"/>
    <w:rsid w:val="00CC0486"/>
    <w:rsid w:val="00D1760A"/>
    <w:rsid w:val="00D17CFF"/>
    <w:rsid w:val="00D249DB"/>
    <w:rsid w:val="00D55D5C"/>
    <w:rsid w:val="00DA6987"/>
    <w:rsid w:val="00DA6BAC"/>
    <w:rsid w:val="00DE435C"/>
    <w:rsid w:val="00DF4B64"/>
    <w:rsid w:val="00E201BA"/>
    <w:rsid w:val="00E45D80"/>
    <w:rsid w:val="00E54709"/>
    <w:rsid w:val="00EC444B"/>
    <w:rsid w:val="00F17CC7"/>
    <w:rsid w:val="00F22E4B"/>
    <w:rsid w:val="00F2367C"/>
    <w:rsid w:val="00F47075"/>
    <w:rsid w:val="00F67EDD"/>
    <w:rsid w:val="00F74A54"/>
    <w:rsid w:val="00FD72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18</Pages>
  <Words>6383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2013-09-24T10:55:00Z</dcterms:created>
  <dcterms:modified xsi:type="dcterms:W3CDTF">2013-09-25T14:56:00Z</dcterms:modified>
</cp:coreProperties>
</file>